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C231DD">
        <w:t>6</w:t>
      </w:r>
      <w:bookmarkStart w:id="11" w:name="_GoBack"/>
      <w:bookmarkEnd w:id="11"/>
      <w:r w:rsidRPr="00F63388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t>Kerncompetentie A</w:t>
            </w:r>
            <w:r w:rsidR="004A6B26">
              <w:t>: U</w:t>
            </w:r>
            <w:r w:rsidR="004A6B26" w:rsidRPr="009B0213">
              <w:t>itvoeren van reinigings- en/of groendiensten in de openbare ruimte</w:t>
            </w:r>
          </w:p>
          <w:p w:rsidR="00583EA0" w:rsidRDefault="00583EA0"/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Locatiegegevens /</w:t>
            </w:r>
            <w:proofErr w:type="gramEnd"/>
            <w:r>
              <w:rPr>
                <w:highlight w:val="lightGray"/>
              </w:rPr>
              <w:t xml:space="preserve">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proofErr w:type="gramStart"/>
            <w:r>
              <w:rPr>
                <w:highlight w:val="lightGray"/>
              </w:rPr>
              <w:t>€  incl.</w:t>
            </w:r>
            <w:proofErr w:type="gramEnd"/>
            <w:r>
              <w:rPr>
                <w:highlight w:val="lightGray"/>
              </w:rPr>
              <w:t xml:space="preserve">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4A6B26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231DD"/>
    <w:rsid w:val="00DA42E7"/>
    <w:rsid w:val="00EB1492"/>
    <w:rsid w:val="00F12F0D"/>
    <w:rsid w:val="00F16E1D"/>
    <w:rsid w:val="00F63388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38E115"/>
  <w15:docId w15:val="{D29BE432-B8B4-4403-975D-8EA4F585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5</cp:revision>
  <dcterms:created xsi:type="dcterms:W3CDTF">2022-04-07T14:24:00Z</dcterms:created>
  <dcterms:modified xsi:type="dcterms:W3CDTF">2022-07-14T08:57:00Z</dcterms:modified>
</cp:coreProperties>
</file>